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Decke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 / Schlacke </w:t>
            </w:r>
          </w:p>
          <w:p>
            <w:pPr>
              <w:spacing w:before="0" w:after="0"/>
            </w:pPr>
            <w:r>
              <w:t>Decke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82718862" name="a38d5610-502b-11f0-8808-eb3ea819b58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4853600" name="a38d5610-502b-11f0-8808-eb3ea819b58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28738893" name="a9e88890-502b-11f0-b23e-bd9fb8bf12d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7966945" name="a9e88890-502b-11f0-b23e-bd9fb8bf12d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Kinderzimmer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Wandkasten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Asbestkarton 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53551989" name="5615c3b0-502e-11f0-abcd-3fd46c873e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9386962" name="5615c3b0-502e-11f0-abcd-3fd46c873edb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70503258" name="5de790a0-502e-11f0-a0c5-7bc1d2f140a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2146390" name="5de790a0-502e-11f0-a0c5-7bc1d2f140a3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Fensterflügel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Fensterflügel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8473392" name="18ee0630-5030-11f0-85d0-bf8bed8a9ed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0924556" name="18ee0630-5030-11f0-85d0-bf8bed8a9edf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59404087" name="1b508740-5030-11f0-a31a-8b0fbd6937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119403" name="1b508740-5030-11f0-a31a-8b0fbd693744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Sanitärkeller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04561495" name="d76351d0-5033-11f0-9f39-b372bf9bbc0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2077767" name="d76351d0-5033-11f0-9f39-b372bf9bbc00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84970308" name="fdbfb940-5033-11f0-bd32-b3f24ec4474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6271426" name="fdbfb940-5033-11f0-bd32-b3f24ec44746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Zürcherstrasse 10, 8856 Tuggen</w:t>
          </w:r>
        </w:p>
        <w:p>
          <w:pPr>
            <w:spacing w:before="0" w:after="0"/>
          </w:pPr>
          <w:r>
            <w:t>356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